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71290B">
        <w:t>11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82A4F"/>
    <w:rsid w:val="00482AC1"/>
    <w:rsid w:val="00527398"/>
    <w:rsid w:val="005755CC"/>
    <w:rsid w:val="005914DA"/>
    <w:rsid w:val="00632123"/>
    <w:rsid w:val="0071290B"/>
    <w:rsid w:val="008104C5"/>
    <w:rsid w:val="008402D9"/>
    <w:rsid w:val="009175F9"/>
    <w:rsid w:val="009761CF"/>
    <w:rsid w:val="009B0D92"/>
    <w:rsid w:val="00A03098"/>
    <w:rsid w:val="00A3732E"/>
    <w:rsid w:val="00A53085"/>
    <w:rsid w:val="00B37C1F"/>
    <w:rsid w:val="00BD0C39"/>
    <w:rsid w:val="00C40450"/>
    <w:rsid w:val="00C41E12"/>
    <w:rsid w:val="00DC6A7C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59A28"/>
  <w15:docId w15:val="{0480CBBB-F157-4F2B-9B25-4367996E6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462238-D5E0-4276-82A4-68B31634CAEA}"/>
</file>

<file path=customXml/itemProps2.xml><?xml version="1.0" encoding="utf-8"?>
<ds:datastoreItem xmlns:ds="http://schemas.openxmlformats.org/officeDocument/2006/customXml" ds:itemID="{DD538610-A5E6-4FB7-8CD6-02D85C7AC331}"/>
</file>

<file path=customXml/itemProps3.xml><?xml version="1.0" encoding="utf-8"?>
<ds:datastoreItem xmlns:ds="http://schemas.openxmlformats.org/officeDocument/2006/customXml" ds:itemID="{2679ACCE-5C27-4682-BC32-A785DF856C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Verschuur, Karlijn</cp:lastModifiedBy>
  <cp:revision>7</cp:revision>
  <dcterms:created xsi:type="dcterms:W3CDTF">2021-04-26T17:55:00Z</dcterms:created>
  <dcterms:modified xsi:type="dcterms:W3CDTF">2021-07-06T09:16:00Z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